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05:44 МСК · База обновлена: 25.07.2026, 05:18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ЧТО ВЫСТУПАЕТ ХАРАКТЕРИСТИКОЙ ПЕРЕЛОМА ЛЕФОР I ПРИ РЕНТГЕНОЛОГИЧЕСКОМ ИССЛЕДОВАНИИ?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плоскость перелома идет через носовые, слезные кости, дно глазницы, челюстно-скуловой шов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линия перелома проходит через носовые и слезные кости, дно глазницы по направлению к крыловидному отростку основной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линия перелома проходит через носовые и слезные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плоскость перелома проходит через альвеолярные отростки, верхнечелюстные бугры и нижние отделы крыловидных костей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плоскость перелома проходит через альвеолярные отростки, верхнечелюстные бугры и нижние отделы крыловидных костей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ОБЛАКОВИДНОЕ УПЛОТНЕНИЕ КЛЕТЧАТКИ БРЫЖЕЙКИ ТОНКОЙ КИШКИ С КОЛИЧЕСТВЕННОЙ ЛИМФАДЕНОПАТИЕЙ БРЫЖЕЕЧНЫХ ЛИМФАТИЧЕСКИХ УЗЛОВ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липосаркомы брыжейки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туберкулезного перитонита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мезентериального панникулита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карциноматоза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мезентериального панникулита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МЕТОДОМ ВЫБОРА В ДИАГНОСТИКЕ ПОВРЕЖДЕНИЙ И ЗАБОЛЕВАНИЙ МЯГКОТКАННЫХ СТРУКТУР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позитронно-эмиссионная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линейная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магнитно-резонансная томография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УТОЧНЕНИЯ СОСТОЯНИЯ КОРНЯ ЛЕГКОГО НАИБОЛЕЕ ЦЕЛЕСООБРАЗНЫМ ЯВЛЯЕТСЯ ИСПОЛЬЗОВАНИЕ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компьютерной томографии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компьютерной томографии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ПАЦИЕНТУ 3 МЕСЯЦЕВ С ДИАГНОЗОМ «ВРОЖДЕННЫЙ ИНФАНТИЛЬНЫЙ ГЕНЕРАЛИЗОВАННЫЙ МИОФИБРОМАТОЗ», СОСТОЯНИЕ ПОСЛЕ ПЛАСТИКИ ДИАФРАГМЫ, ВЫПОЛНЕНА КОМПЬЮТЕРНАЯ ТОМОГРАФИЯ ГРУДНОЙ КЛЕТКИ, РЕНТГЕНОЛОГИЧЕСКАЯ КАРТИНА СООТВЕТСТВУЕТ АТЕЛЕКТАЗУ _____ ЛЕГКОГО</w:t>
      </w:r>
      <w:r>
        <w:drawing>
          <wp:inline xmlns:a="http://schemas.openxmlformats.org/drawingml/2006/main" xmlns:pic="http://schemas.openxmlformats.org/drawingml/2006/picture">
            <wp:extent cx="4937760" cy="3826764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c77cd55e4ead279366744c67edc0e418314af42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826764"/>
                    </a:xfrm>
                    <a:prstGeom prst="rect"/>
                  </pic:spPr>
                </pic:pic>
              </a:graphicData>
            </a:graphic>
          </wp:inline>
        </w:drawing>
      </w:r>
      <w:r>
        <w:drawing>
          <wp:inline xmlns:a="http://schemas.openxmlformats.org/drawingml/2006/main" xmlns:pic="http://schemas.openxmlformats.org/drawingml/2006/picture">
            <wp:extent cx="4937760" cy="3685166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d211baf6739f0f2a0f8caa4a36ba419966a337c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68516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средней доли левого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доли левого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верхней доли левого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верхней доли левого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КОМПЬЮТЕРНОЙ ТОМОГРАФИИ САРКОИДОЗ ПЕЧЕНИ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гепатоспленомегалией, увеличением головки поджелудочной железы, лимфаденопатией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наличием образования в области ворот печени с инфильтративным ростом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циррозом печени, асцитом, увеличением головки 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гепатоспленомегалией, наличием мелкоузлового поражения паренхимы, лимфаденопатией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гепатоспленомегалией, наличием мелкоузлового поражения паренхимы, лимфаденопатией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 ПРАВИЛЬНО ПРОИЗВЕДЕННОМ АНАЛОГОВОМ РЕНТГЕНОВСКОМ СНИМКЕ ГРУДНОЙ КЛЕТКИ В ПРЯМОЙ ПРОЕКЦИИ ВИДНО ИЗОБРАЖЕНИЕ _______ ГРУДНЫХ ПОЗВОНКОВ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 нижних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верхних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нижних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верхних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 верхних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ЧЕРЕДУЮЩИЕСЯ РАСШИРЕНИЯ ПРОСВЕТА ТОЛСТОЙ КИШКИ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гаустры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сальниковые отростки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жировые привески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гаустры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У ДЕТЕЙ НЕЙРОГЕННЫЕ ОПУХОЛИ НАИБОЛЕЕ ЧАСТО ЛОКАЛИЗУЮТСЯ В ___________________ ОТДЕЛЕ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поясничном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шейном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грудном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крестцовом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крестцовом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ЗОЛОТЫМ СТАНДАРТОМ ДЛЯ ВЫЯВЛЕНИЯ ГЕМОРРАГИИ ГОЛОВНОГО МОЗГА В ПЕРВЫЕ 24 ЧАСА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рентгеновская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традиционная рентгенография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рентгеновская компьютерная томография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jpg"/><Relationship Id="rId23" Type="http://schemas.openxmlformats.org/officeDocument/2006/relationships/image" Target="media/image8.jpg"/><Relationship Id="rId2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